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EG -UG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14416178" name="019eca3e-7294-7f02-9df5-3c9d9f615b0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4974092" name="019eca3e-7294-7f02-9df5-3c9d9f615b0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EG -UG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99890852" name="019eca45-ae3a-7ec8-b588-ead95a0e62a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2667673" name="019eca45-ae3a-7ec8-b588-ead95a0e62a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Zürcherstrasse 153, 8500 Frauenfeld</w:t>
          </w:r>
        </w:p>
        <w:p>
          <w:pPr>
            <w:spacing w:before="0" w:after="0"/>
          </w:pPr>
          <w:r>
            <w:t>991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